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 Balkon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0984522" name="e3fd6b30-51b2-11f0-aa12-cf5e1266f0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512013" name="e3fd6b30-51b2-11f0-aa12-cf5e1266f01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2612235" name="0d8ddf10-51b4-11f0-ae5c-ed32e43fb4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7346230" name="0d8ddf10-51b4-11f0-ae5c-ed32e43fb47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5096416" name="2e8d2310-51b4-11f0-bcd1-4b84281e37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49417" name="2e8d2310-51b4-11f0-bcd1-4b84281e374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7283602" name="44b4fb40-51b4-11f0-8474-59a9392331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430055" name="44b4fb40-51b4-11f0-8474-59a93923318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9438369" name="c877a4e0-51b5-11f0-b458-e7a9022889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6712234" name="c877a4e0-51b5-11f0-b458-e7a90228896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50837304" name="efd46550-51b5-11f0-859e-839053b70e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6594401" name="efd46550-51b5-11f0-859e-839053b70ef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58330577" name="069e49e0-51b6-11f0-88b7-1f4e7fe77d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303418" name="069e49e0-51b6-11f0-88b7-1f4e7fe77dd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8275526" name="a41e9210-51b6-11f0-bd00-6fc245d8e4f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558960" name="a41e9210-51b6-11f0-bd00-6fc245d8e4f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1645204" name="b999fda0-51b6-11f0-994e-2b670b3804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381008" name="b999fda0-51b6-11f0-994e-2b670b3804d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2738757" name="d3e6ee70-51b6-11f0-9eb7-b1a12e2f18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3519459" name="d3e6ee70-51b6-11f0-9eb7-b1a12e2f182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1684521" name="30dc89f0-51b7-11f0-893e-9986c0c8c2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993566" name="30dc89f0-51b7-11f0-893e-9986c0c8c2a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2195829" name="50248100-51b7-11f0-bca2-d30430ba6c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553568" name="50248100-51b7-11f0-bca2-d30430ba6ca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8296886" name="2f5aba00-51b9-11f0-8a8a-875e1bbb0c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331223" name="2f5aba00-51b9-11f0-8a8a-875e1bbb0c9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Käshaldenstrasse 13, 8052 Zürich </w:t>
          </w:r>
        </w:p>
        <w:p>
          <w:pPr>
            <w:spacing w:before="0" w:after="0"/>
          </w:pPr>
          <w:r>
            <w:t>353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